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供应商审核报告</w:t>
      </w:r>
    </w:p>
    <w:p>
      <w:r>
        <w:t>记录编号：FM-082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供应商名称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审核范围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审核发现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不符合项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审核结论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